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37069F" w14:textId="77777777" w:rsidR="00797B16" w:rsidRDefault="00000000">
      <w:pPr>
        <w:jc w:val="center"/>
      </w:pPr>
      <w:r>
        <w:rPr>
          <w:b/>
          <w:sz w:val="28"/>
        </w:rPr>
        <w:t>PUNOMOĆJE</w:t>
      </w:r>
    </w:p>
    <w:p w14:paraId="4D05B17E" w14:textId="77777777" w:rsidR="00797B16" w:rsidRDefault="00797B16"/>
    <w:p w14:paraId="6E76FD4C" w14:textId="77777777" w:rsidR="00797B16" w:rsidRDefault="00000000">
      <w:r>
        <w:t>Ja, ____________________________________________,</w:t>
      </w:r>
      <w:r>
        <w:br/>
        <w:t>JMBG/Br. pasoša: ________________________________,</w:t>
      </w:r>
      <w:r>
        <w:br/>
        <w:t>adresa: _________________________________________,</w:t>
      </w:r>
      <w:r>
        <w:br/>
        <w:t>kao akcionar društva Montenegro Express Group AD Budva, vlasnik __________ akcija Društva,</w:t>
      </w:r>
      <w:r>
        <w:br/>
      </w:r>
      <w:r>
        <w:br/>
        <w:t>OVLAŠĆUJEM</w:t>
      </w:r>
      <w:r>
        <w:br/>
      </w:r>
      <w:r>
        <w:br/>
        <w:t>______________________________________________,</w:t>
      </w:r>
      <w:r>
        <w:br/>
        <w:t>JMBG/Br. lične karte: ___________________________,</w:t>
      </w:r>
      <w:r>
        <w:br/>
        <w:t>iz ____________________________________________,</w:t>
      </w:r>
      <w:r>
        <w:br/>
      </w:r>
      <w:r>
        <w:br/>
        <w:t>da me zastupa na sjednici Skupštine akcionara društva Montenegro Express Group AD Budva, kao i na svim eventualno odloženim ili ponovljenim sjednicama iste Skupštine, te da u moje ime i za moj račun:</w:t>
      </w:r>
      <w:r>
        <w:br/>
      </w:r>
      <w:r>
        <w:br/>
        <w:t>1. prisustvuje sjednici Skupštine akcionara;</w:t>
      </w:r>
      <w:r>
        <w:br/>
        <w:t>2. izvrši registraciju i identifikaciju akcionara;</w:t>
      </w:r>
      <w:r>
        <w:br/>
        <w:t>3. učestvuje u radu Skupštine, raspravlja po svim tačkama dnevnog reda i podnosi predloge u skladu sa zakonom;</w:t>
      </w:r>
      <w:r>
        <w:br/>
        <w:t>4. glasa po svim tačkama dnevnog reda Skupštine, uključujući donošenje odluka iz nadležnosti Skupštine akcionara;</w:t>
      </w:r>
      <w:r>
        <w:br/>
        <w:t>5. potpisuje glasačke listiće, zapisnike, evidencije prisutnosti i drugu dokumentaciju potrebnu za ostvarivanje mojih prava kao akcionara;</w:t>
      </w:r>
      <w:r>
        <w:br/>
        <w:t>6. preduzima sve druge pravne i faktičke radnje koje su potrebne radi ostvarivanja mojih prava na predmetnoj Skupštini akcionara.</w:t>
      </w:r>
      <w:r>
        <w:br/>
      </w:r>
      <w:r>
        <w:br/>
        <w:t>Punomoćnik je ovlašćen da glasa prema svom nahođenju / prema uputstvima datim na posebnom glasačkom listiću (zaokružiti odgovarajuće).</w:t>
      </w:r>
      <w:r>
        <w:br/>
      </w:r>
      <w:r>
        <w:br/>
        <w:t>Ovo punomoćje važi za sjednicu Skupštine akcionara za koju je izdato, kao i za njeno eventualno odlaganje ili nastavak, osim ako ga davalac punomoćja prethodno ne opozove u skladu sa zakonom.</w:t>
      </w:r>
    </w:p>
    <w:p w14:paraId="65E0343C" w14:textId="77777777" w:rsidR="00797B16" w:rsidRDefault="00000000">
      <w:r>
        <w:br/>
      </w:r>
    </w:p>
    <w:p w14:paraId="6540C3BA" w14:textId="77777777" w:rsidR="00797B16" w:rsidRDefault="00000000">
      <w:r>
        <w:t>DAVALAC PUNOMOĆJA</w:t>
      </w:r>
    </w:p>
    <w:p w14:paraId="00A19FEC" w14:textId="77777777" w:rsidR="00797B16" w:rsidRDefault="00000000">
      <w:r>
        <w:t>Ime i prezime: _______________________________</w:t>
      </w:r>
    </w:p>
    <w:p w14:paraId="5380E30C" w14:textId="77777777" w:rsidR="00797B16" w:rsidRDefault="00000000">
      <w:r>
        <w:t>JMBG: _______________________________________</w:t>
      </w:r>
    </w:p>
    <w:p w14:paraId="129313B0" w14:textId="77777777" w:rsidR="00797B16" w:rsidRDefault="00000000">
      <w:r>
        <w:lastRenderedPageBreak/>
        <w:t>Adresa: ______________________________________</w:t>
      </w:r>
    </w:p>
    <w:p w14:paraId="2F66FB17" w14:textId="77777777" w:rsidR="00797B16" w:rsidRDefault="00000000">
      <w:r>
        <w:t>Potpis: ______________________________________</w:t>
      </w:r>
    </w:p>
    <w:p w14:paraId="1CBB6505" w14:textId="77777777" w:rsidR="00797B16" w:rsidRDefault="00000000">
      <w:r>
        <w:br/>
        <w:t>Mjesto: ___________________</w:t>
      </w:r>
    </w:p>
    <w:p w14:paraId="5C1F251D" w14:textId="77777777" w:rsidR="00797B16" w:rsidRDefault="00000000">
      <w:r>
        <w:t>Datum: ____________________</w:t>
      </w:r>
    </w:p>
    <w:sectPr w:rsidR="00797B16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37081826">
    <w:abstractNumId w:val="8"/>
  </w:num>
  <w:num w:numId="2" w16cid:durableId="768307046">
    <w:abstractNumId w:val="6"/>
  </w:num>
  <w:num w:numId="3" w16cid:durableId="672419643">
    <w:abstractNumId w:val="5"/>
  </w:num>
  <w:num w:numId="4" w16cid:durableId="484274561">
    <w:abstractNumId w:val="4"/>
  </w:num>
  <w:num w:numId="5" w16cid:durableId="327833093">
    <w:abstractNumId w:val="7"/>
  </w:num>
  <w:num w:numId="6" w16cid:durableId="414865208">
    <w:abstractNumId w:val="3"/>
  </w:num>
  <w:num w:numId="7" w16cid:durableId="304092808">
    <w:abstractNumId w:val="2"/>
  </w:num>
  <w:num w:numId="8" w16cid:durableId="1132552192">
    <w:abstractNumId w:val="1"/>
  </w:num>
  <w:num w:numId="9" w16cid:durableId="16145529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46236"/>
    <w:rsid w:val="0006063C"/>
    <w:rsid w:val="0015074B"/>
    <w:rsid w:val="001F164B"/>
    <w:rsid w:val="0029639D"/>
    <w:rsid w:val="00326F90"/>
    <w:rsid w:val="00797B16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D245E10"/>
  <w14:defaultImageDpi w14:val="300"/>
  <w15:docId w15:val="{78339CE3-004E-4D91-B665-4EC0CCB03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1797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Nada Suka</cp:lastModifiedBy>
  <cp:revision>2</cp:revision>
  <dcterms:created xsi:type="dcterms:W3CDTF">2026-06-08T07:17:00Z</dcterms:created>
  <dcterms:modified xsi:type="dcterms:W3CDTF">2026-06-08T07:17:00Z</dcterms:modified>
  <cp:category/>
</cp:coreProperties>
</file>